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EA55A8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Сорок </w:t>
      </w:r>
      <w:r w:rsidR="00B648E5">
        <w:rPr>
          <w:b/>
          <w:sz w:val="28"/>
          <w:szCs w:val="28"/>
        </w:rPr>
        <w:t xml:space="preserve"> третья </w:t>
      </w:r>
      <w:bookmarkStart w:id="0" w:name="_GoBack"/>
      <w:bookmarkEnd w:id="0"/>
      <w:r>
        <w:rPr>
          <w:b/>
          <w:sz w:val="28"/>
          <w:szCs w:val="28"/>
        </w:rPr>
        <w:t xml:space="preserve"> вне</w:t>
      </w:r>
      <w:r w:rsidR="007A6C75">
        <w:rPr>
          <w:b/>
          <w:sz w:val="28"/>
          <w:szCs w:val="28"/>
        </w:rPr>
        <w:t xml:space="preserve">очередная </w:t>
      </w:r>
      <w:r w:rsidR="00A61132">
        <w:rPr>
          <w:b/>
          <w:sz w:val="28"/>
          <w:szCs w:val="28"/>
        </w:rPr>
        <w:t xml:space="preserve">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EA55A8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>2</w:t>
      </w:r>
      <w:r w:rsidR="009E2619">
        <w:rPr>
          <w:sz w:val="28"/>
          <w:szCs w:val="28"/>
        </w:rPr>
        <w:t>4  июня</w:t>
      </w:r>
      <w:r w:rsidR="007A6C75">
        <w:rPr>
          <w:sz w:val="28"/>
          <w:szCs w:val="28"/>
        </w:rPr>
        <w:t xml:space="preserve"> </w:t>
      </w:r>
      <w:r w:rsidR="006410EC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="001F4DD7">
        <w:rPr>
          <w:sz w:val="28"/>
          <w:szCs w:val="28"/>
        </w:rPr>
        <w:t xml:space="preserve"> года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</w:t>
      </w:r>
      <w:r w:rsidR="000C7556">
        <w:rPr>
          <w:sz w:val="28"/>
          <w:szCs w:val="28"/>
        </w:rPr>
        <w:t xml:space="preserve">   </w:t>
      </w:r>
      <w:r w:rsidR="009E261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№ </w:t>
      </w:r>
      <w:r w:rsidR="009E2619">
        <w:rPr>
          <w:sz w:val="28"/>
          <w:szCs w:val="28"/>
        </w:rPr>
        <w:t>164</w:t>
      </w:r>
    </w:p>
    <w:p w:rsidR="009E2619" w:rsidRDefault="009E2619" w:rsidP="00A61132">
      <w:pPr>
        <w:spacing w:after="0"/>
        <w:rPr>
          <w:sz w:val="28"/>
          <w:szCs w:val="28"/>
        </w:rPr>
      </w:pPr>
    </w:p>
    <w:p w:rsidR="009E2619" w:rsidRDefault="009E2619" w:rsidP="009E2619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изменения  </w:t>
      </w:r>
    </w:p>
    <w:p w:rsidR="009E2619" w:rsidRPr="009E2619" w:rsidRDefault="009E2619" w:rsidP="009E2619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Устав муниципального образования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E2619" w:rsidRDefault="009E2619" w:rsidP="009E261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Шенкурского района Архангельской области</w:t>
      </w:r>
    </w:p>
    <w:p w:rsidR="009E2619" w:rsidRDefault="009E2619" w:rsidP="009E261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2619" w:rsidRDefault="009E2619" w:rsidP="009E261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 целях приведения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соответствие с изменениями в федеральном законодательстве, руководствуясь пунктом 1 части 10 статьи 35 Федерального закона от 06 октября 2003 года 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Об общих принципах организации местного самоуправления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Совет депутатов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b/>
          <w:sz w:val="28"/>
          <w:szCs w:val="28"/>
        </w:rPr>
        <w:t>р</w:t>
      </w:r>
      <w:proofErr w:type="gramEnd"/>
      <w:r>
        <w:rPr>
          <w:rFonts w:ascii="Times New Roman CYR" w:hAnsi="Times New Roman CYR" w:cs="Times New Roman CYR"/>
          <w:b/>
          <w:sz w:val="28"/>
          <w:szCs w:val="28"/>
        </w:rPr>
        <w:t xml:space="preserve"> е ш и л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9E2619" w:rsidRDefault="009E2619" w:rsidP="009E261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Внести в Устав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Шенкурского района Архангельской области, принятый решением  Совета депутатов 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от 13.12.2012г. № 9 «О принятии Устава муниципального образования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Шеговарское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зарегистрированный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E26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Управлением Министерства юстиции Российской Федерации по Архангельской области и Ненецкому автономному округу 26 декабря 2012 года за государственным регистрационным номером №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r>
        <w:rPr>
          <w:rFonts w:ascii="Times New Roman CYR" w:hAnsi="Times New Roman CYR" w:cs="Times New Roman CYR"/>
          <w:sz w:val="28"/>
          <w:szCs w:val="28"/>
        </w:rPr>
        <w:t xml:space="preserve"> 295263152012001, следующее изменение: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End"/>
    </w:p>
    <w:p w:rsidR="009E2619" w:rsidRDefault="009E2619" w:rsidP="009E261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2 статьи 11 устава слова «муниципальных выборов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и депутатов» заменить словами «муниципальных выборов депутатов».</w:t>
      </w:r>
    </w:p>
    <w:p w:rsidR="009E2619" w:rsidRDefault="009E2619" w:rsidP="009E2619">
      <w:pPr>
        <w:pStyle w:val="a7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Направить настоящее решение для государственной регистрации в Управление Министерства юстиции Российской Федерации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 Архангельской области и Ненецкому автономному округу в порядке, установленном Федеральным законом от 21.07.2005 № 97-ФЗ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 государственной регистрации Уставов муниципальных образований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9E2619" w:rsidRDefault="009E2619" w:rsidP="009E261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 xml:space="preserve">Настоящее решение вступает силу со дня его официального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9E2619" w:rsidRDefault="009E2619" w:rsidP="009E2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619" w:rsidRDefault="009E2619" w:rsidP="009E2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619" w:rsidRDefault="009E2619" w:rsidP="009E2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619" w:rsidRDefault="009E2619" w:rsidP="009E2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9E2619" w:rsidRDefault="009E2619" w:rsidP="009E261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619" w:rsidRDefault="009E2619" w:rsidP="009E26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2619" w:rsidRDefault="009E2619" w:rsidP="009E26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19" w:rsidRDefault="009E2619" w:rsidP="009E26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19" w:rsidRDefault="009E2619" w:rsidP="009E26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19" w:rsidRDefault="009E2619" w:rsidP="009E26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19" w:rsidRDefault="009E2619" w:rsidP="00A61132">
      <w:pPr>
        <w:spacing w:after="0"/>
        <w:rPr>
          <w:sz w:val="28"/>
          <w:szCs w:val="28"/>
        </w:rPr>
      </w:pP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EA55A8" w:rsidRDefault="00EA55A8" w:rsidP="00EA5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5A8" w:rsidRDefault="00EA55A8" w:rsidP="00EA5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5A8" w:rsidRDefault="00EA55A8" w:rsidP="00EA5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5A8" w:rsidRDefault="00EA55A8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5A8" w:rsidRDefault="00EA55A8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Pr="009475F8" w:rsidRDefault="0012205F" w:rsidP="00855F6C">
      <w:pPr>
        <w:spacing w:after="0"/>
        <w:rPr>
          <w:sz w:val="28"/>
          <w:szCs w:val="28"/>
        </w:rPr>
      </w:pPr>
    </w:p>
    <w:sectPr w:rsidR="0012205F" w:rsidRPr="009475F8" w:rsidSect="00A2545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000000D"/>
    <w:multiLevelType w:val="multilevel"/>
    <w:tmpl w:val="0000000C"/>
    <w:lvl w:ilvl="0">
      <w:start w:val="7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C7556"/>
    <w:rsid w:val="000D621A"/>
    <w:rsid w:val="000E5420"/>
    <w:rsid w:val="000E7DF3"/>
    <w:rsid w:val="0012205F"/>
    <w:rsid w:val="00161863"/>
    <w:rsid w:val="001D4051"/>
    <w:rsid w:val="001D44D5"/>
    <w:rsid w:val="001D7566"/>
    <w:rsid w:val="001F3EF4"/>
    <w:rsid w:val="001F4DD7"/>
    <w:rsid w:val="00251F7E"/>
    <w:rsid w:val="002A659F"/>
    <w:rsid w:val="002D3125"/>
    <w:rsid w:val="00332AD8"/>
    <w:rsid w:val="00355920"/>
    <w:rsid w:val="003B7134"/>
    <w:rsid w:val="003C1457"/>
    <w:rsid w:val="003F341E"/>
    <w:rsid w:val="004159B1"/>
    <w:rsid w:val="00475879"/>
    <w:rsid w:val="00481466"/>
    <w:rsid w:val="004F5A8C"/>
    <w:rsid w:val="00507340"/>
    <w:rsid w:val="00515F87"/>
    <w:rsid w:val="00561E0F"/>
    <w:rsid w:val="00574B16"/>
    <w:rsid w:val="006410EC"/>
    <w:rsid w:val="00646D5A"/>
    <w:rsid w:val="0065081B"/>
    <w:rsid w:val="006A4163"/>
    <w:rsid w:val="006B0DF3"/>
    <w:rsid w:val="007043A9"/>
    <w:rsid w:val="007354A0"/>
    <w:rsid w:val="00775554"/>
    <w:rsid w:val="007870C2"/>
    <w:rsid w:val="007A6C75"/>
    <w:rsid w:val="007C386C"/>
    <w:rsid w:val="007C3DA0"/>
    <w:rsid w:val="007D7F8E"/>
    <w:rsid w:val="007D7FA5"/>
    <w:rsid w:val="00855F6C"/>
    <w:rsid w:val="008C6646"/>
    <w:rsid w:val="008E7EB2"/>
    <w:rsid w:val="008F5EC7"/>
    <w:rsid w:val="009475F8"/>
    <w:rsid w:val="00974D94"/>
    <w:rsid w:val="009A6BC9"/>
    <w:rsid w:val="009E2619"/>
    <w:rsid w:val="009F6708"/>
    <w:rsid w:val="00A25457"/>
    <w:rsid w:val="00A3056F"/>
    <w:rsid w:val="00A5340C"/>
    <w:rsid w:val="00A61132"/>
    <w:rsid w:val="00AB0F96"/>
    <w:rsid w:val="00B03507"/>
    <w:rsid w:val="00B27DB0"/>
    <w:rsid w:val="00B648E5"/>
    <w:rsid w:val="00BA5572"/>
    <w:rsid w:val="00BF6B45"/>
    <w:rsid w:val="00C14F58"/>
    <w:rsid w:val="00C50FCC"/>
    <w:rsid w:val="00C7794F"/>
    <w:rsid w:val="00CB2D00"/>
    <w:rsid w:val="00CD7E96"/>
    <w:rsid w:val="00D10063"/>
    <w:rsid w:val="00D124DE"/>
    <w:rsid w:val="00D32D1A"/>
    <w:rsid w:val="00D34213"/>
    <w:rsid w:val="00D928B7"/>
    <w:rsid w:val="00DD174E"/>
    <w:rsid w:val="00DF335C"/>
    <w:rsid w:val="00E22F8D"/>
    <w:rsid w:val="00E7422E"/>
    <w:rsid w:val="00EA4BA9"/>
    <w:rsid w:val="00EA55A8"/>
    <w:rsid w:val="00F0425C"/>
    <w:rsid w:val="00F15EDE"/>
    <w:rsid w:val="00F302EB"/>
    <w:rsid w:val="00F32C5B"/>
    <w:rsid w:val="00F376FE"/>
    <w:rsid w:val="00F575F4"/>
    <w:rsid w:val="00F9368E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1089C-3E33-496C-B976-C2B55E31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2016-06-13T10:53:00Z</cp:lastPrinted>
  <dcterms:created xsi:type="dcterms:W3CDTF">2016-06-13T10:08:00Z</dcterms:created>
  <dcterms:modified xsi:type="dcterms:W3CDTF">2016-06-13T10:54:00Z</dcterms:modified>
</cp:coreProperties>
</file>